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15E" w:rsidRPr="002A32A1" w:rsidRDefault="0080415E" w:rsidP="0080415E">
      <w:pPr>
        <w:pStyle w:val="BijlageGenummerdKop"/>
        <w:numPr>
          <w:ilvl w:val="0"/>
          <w:numId w:val="0"/>
        </w:numPr>
      </w:pPr>
      <w:bookmarkStart w:id="0" w:name="_Toc34203130"/>
      <w:r>
        <w:t>Bijlage G</w:t>
      </w:r>
      <w:r>
        <w:tab/>
        <w:t>I</w:t>
      </w:r>
      <w:r w:rsidRPr="002A32A1">
        <w:t>n</w:t>
      </w:r>
      <w:r>
        <w:t>schrij</w:t>
      </w:r>
      <w:r w:rsidRPr="00125F19">
        <w:t>vi</w:t>
      </w:r>
      <w:r>
        <w:t>ngsbiljet</w:t>
      </w:r>
      <w:bookmarkEnd w:id="0"/>
      <w:r w:rsidR="003C44D0">
        <w:t xml:space="preserve"> PERCEEL ZEE</w:t>
      </w:r>
    </w:p>
    <w:p w:rsidR="0080415E" w:rsidRPr="00A12536" w:rsidRDefault="0080415E" w:rsidP="0080415E">
      <w:pPr>
        <w:pStyle w:val="Broodtekst"/>
        <w:rPr>
          <w:lang w:val="nl-NL"/>
        </w:rPr>
      </w:pPr>
      <w:r w:rsidRPr="00A12536">
        <w:rPr>
          <w:lang w:val="nl-NL"/>
        </w:rPr>
        <w:t>De hierna te noemen inschrijver(s):</w:t>
      </w:r>
    </w:p>
    <w:p w:rsidR="0080415E" w:rsidRPr="00A12536" w:rsidRDefault="0080415E" w:rsidP="0080415E">
      <w:pPr>
        <w:pStyle w:val="Broodtekst"/>
        <w:rPr>
          <w:lang w:val="nl-NL"/>
        </w:rPr>
      </w:pPr>
      <w:r w:rsidRPr="00A12536">
        <w:rPr>
          <w:lang w:val="nl-NL"/>
        </w:rPr>
        <w:t xml:space="preserve">(indien de inschrijving wordt gedaan door een samenwerkingsverband van ondernemers, al dan niet als vennootschap onder firma, dienen alle inschrijvers in het samenwerkingsverband ingevuld te worden. </w:t>
      </w:r>
      <w:r w:rsidRPr="00A12536">
        <w:rPr>
          <w:rFonts w:cs="RijksoverheidSansText-Regular"/>
          <w:lang w:val="nl-NL"/>
        </w:rPr>
        <w:t>Onderstaande dient zo vaak als nodig herhaald en ingevuld te worden</w:t>
      </w:r>
      <w:r w:rsidRPr="00A12536">
        <w:rPr>
          <w:lang w:val="nl-NL"/>
        </w:rPr>
        <w:t>)</w:t>
      </w:r>
    </w:p>
    <w:p w:rsidR="0080415E" w:rsidRPr="00A12536" w:rsidRDefault="0080415E" w:rsidP="0080415E">
      <w:pPr>
        <w:pStyle w:val="Broodtekst"/>
        <w:rPr>
          <w:lang w:val="nl-NL"/>
        </w:rPr>
      </w:pPr>
    </w:p>
    <w:p w:rsidR="0080415E" w:rsidRPr="00A12536" w:rsidRDefault="0080415E" w:rsidP="0080415E">
      <w:pPr>
        <w:pStyle w:val="Broodtekst"/>
        <w:tabs>
          <w:tab w:val="clear" w:pos="227"/>
          <w:tab w:val="left" w:pos="284"/>
          <w:tab w:val="right" w:pos="7797"/>
        </w:tabs>
        <w:rPr>
          <w:lang w:val="nl-NL"/>
        </w:rPr>
      </w:pPr>
      <w:r w:rsidRPr="00A12536">
        <w:rPr>
          <w:lang w:val="nl-NL"/>
        </w:rPr>
        <w:t>A)</w:t>
      </w:r>
      <w:r w:rsidRPr="00A12536">
        <w:rPr>
          <w:lang w:val="nl-NL"/>
        </w:rPr>
        <w:tab/>
        <w:t>…</w:t>
      </w:r>
      <w:r w:rsidRPr="00A12536">
        <w:rPr>
          <w:lang w:val="nl-NL"/>
        </w:rPr>
        <w:tab/>
      </w:r>
      <w:r w:rsidRPr="00A12536">
        <w:rPr>
          <w:lang w:val="nl-NL"/>
        </w:rPr>
        <w:tab/>
      </w:r>
      <w:r w:rsidRPr="00A12536">
        <w:rPr>
          <w:lang w:val="nl-NL"/>
        </w:rPr>
        <w:tab/>
        <w:t>1)</w:t>
      </w:r>
    </w:p>
    <w:p w:rsidR="0080415E" w:rsidRPr="00A12536" w:rsidRDefault="0080415E" w:rsidP="0080415E">
      <w:pPr>
        <w:pStyle w:val="Broodtekst"/>
        <w:tabs>
          <w:tab w:val="clear" w:pos="227"/>
          <w:tab w:val="left" w:pos="284"/>
          <w:tab w:val="right" w:pos="7797"/>
        </w:tabs>
        <w:rPr>
          <w:lang w:val="nl-NL"/>
        </w:rPr>
      </w:pPr>
      <w:r w:rsidRPr="00A12536">
        <w:rPr>
          <w:lang w:val="nl-NL"/>
        </w:rPr>
        <w:tab/>
        <w:t>gevestigd te …</w:t>
      </w:r>
      <w:r w:rsidRPr="00A12536">
        <w:rPr>
          <w:lang w:val="nl-NL"/>
        </w:rPr>
        <w:tab/>
        <w:t>2)</w:t>
      </w:r>
    </w:p>
    <w:p w:rsidR="0080415E" w:rsidRPr="00A12536" w:rsidRDefault="0080415E" w:rsidP="0080415E">
      <w:pPr>
        <w:pStyle w:val="Broodtekst"/>
        <w:tabs>
          <w:tab w:val="clear" w:pos="227"/>
          <w:tab w:val="left" w:pos="284"/>
          <w:tab w:val="right" w:pos="7797"/>
        </w:tabs>
        <w:rPr>
          <w:lang w:val="nl-NL"/>
        </w:rPr>
      </w:pPr>
      <w:r w:rsidRPr="00A12536">
        <w:rPr>
          <w:lang w:val="nl-NL"/>
        </w:rPr>
        <w:tab/>
        <w:t>KvK-nummer: …</w:t>
      </w:r>
      <w:r w:rsidRPr="00A12536">
        <w:rPr>
          <w:lang w:val="nl-NL"/>
        </w:rPr>
        <w:tab/>
        <w:t>3)</w:t>
      </w:r>
    </w:p>
    <w:p w:rsidR="0080415E" w:rsidRPr="00A12536" w:rsidRDefault="0080415E" w:rsidP="0080415E">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rsidR="0080415E" w:rsidRPr="00A12536" w:rsidRDefault="0080415E" w:rsidP="0080415E">
      <w:pPr>
        <w:pStyle w:val="Broodtekst"/>
        <w:tabs>
          <w:tab w:val="clear" w:pos="227"/>
          <w:tab w:val="left" w:pos="284"/>
          <w:tab w:val="right" w:pos="7797"/>
        </w:tabs>
        <w:rPr>
          <w:lang w:val="nl-NL"/>
        </w:rPr>
      </w:pPr>
      <w:r w:rsidRPr="00A12536">
        <w:rPr>
          <w:lang w:val="nl-NL"/>
        </w:rPr>
        <w:t>B)</w:t>
      </w:r>
      <w:r w:rsidRPr="00A12536">
        <w:rPr>
          <w:lang w:val="nl-NL"/>
        </w:rPr>
        <w:tab/>
        <w:t>…</w:t>
      </w:r>
      <w:r w:rsidRPr="00A12536">
        <w:rPr>
          <w:lang w:val="nl-NL"/>
        </w:rPr>
        <w:tab/>
      </w:r>
      <w:r w:rsidRPr="00A12536">
        <w:rPr>
          <w:lang w:val="nl-NL"/>
        </w:rPr>
        <w:tab/>
      </w:r>
      <w:r w:rsidRPr="00A12536">
        <w:rPr>
          <w:lang w:val="nl-NL"/>
        </w:rPr>
        <w:tab/>
        <w:t>1)</w:t>
      </w:r>
    </w:p>
    <w:p w:rsidR="0080415E" w:rsidRPr="00A12536" w:rsidRDefault="0080415E" w:rsidP="0080415E">
      <w:pPr>
        <w:pStyle w:val="Broodtekst"/>
        <w:tabs>
          <w:tab w:val="clear" w:pos="227"/>
          <w:tab w:val="left" w:pos="284"/>
          <w:tab w:val="right" w:pos="7797"/>
        </w:tabs>
        <w:rPr>
          <w:lang w:val="nl-NL"/>
        </w:rPr>
      </w:pPr>
      <w:r w:rsidRPr="00A12536">
        <w:rPr>
          <w:lang w:val="nl-NL"/>
        </w:rPr>
        <w:tab/>
        <w:t>gevestigd te …</w:t>
      </w:r>
      <w:r w:rsidRPr="00A12536">
        <w:rPr>
          <w:lang w:val="nl-NL"/>
        </w:rPr>
        <w:tab/>
        <w:t>2)</w:t>
      </w:r>
    </w:p>
    <w:p w:rsidR="0080415E" w:rsidRPr="00A12536" w:rsidRDefault="0080415E" w:rsidP="0080415E">
      <w:pPr>
        <w:pStyle w:val="Broodtekst"/>
        <w:tabs>
          <w:tab w:val="clear" w:pos="227"/>
          <w:tab w:val="left" w:pos="284"/>
          <w:tab w:val="right" w:pos="7797"/>
        </w:tabs>
        <w:rPr>
          <w:lang w:val="nl-NL"/>
        </w:rPr>
      </w:pPr>
      <w:r w:rsidRPr="00A12536">
        <w:rPr>
          <w:lang w:val="nl-NL"/>
        </w:rPr>
        <w:tab/>
        <w:t>KvK-nummer: …</w:t>
      </w:r>
      <w:r w:rsidRPr="00A12536">
        <w:rPr>
          <w:lang w:val="nl-NL"/>
        </w:rPr>
        <w:tab/>
        <w:t>3)</w:t>
      </w:r>
    </w:p>
    <w:p w:rsidR="0080415E" w:rsidRPr="00A12536" w:rsidRDefault="0080415E" w:rsidP="0080415E">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rsidR="0080415E" w:rsidRPr="00A12536" w:rsidRDefault="0080415E" w:rsidP="0080415E">
      <w:pPr>
        <w:pStyle w:val="Broodtekst"/>
        <w:tabs>
          <w:tab w:val="clear" w:pos="227"/>
          <w:tab w:val="left" w:pos="284"/>
          <w:tab w:val="right" w:pos="7797"/>
        </w:tabs>
        <w:rPr>
          <w:lang w:val="nl-NL"/>
        </w:rPr>
      </w:pPr>
      <w:r w:rsidRPr="00A12536">
        <w:rPr>
          <w:lang w:val="nl-NL"/>
        </w:rPr>
        <w:t>C)</w:t>
      </w:r>
      <w:r w:rsidRPr="00A12536">
        <w:rPr>
          <w:lang w:val="nl-NL"/>
        </w:rPr>
        <w:tab/>
        <w:t>…</w:t>
      </w:r>
      <w:r w:rsidRPr="00A12536">
        <w:rPr>
          <w:lang w:val="nl-NL"/>
        </w:rPr>
        <w:tab/>
      </w:r>
      <w:r w:rsidRPr="00A12536">
        <w:rPr>
          <w:lang w:val="nl-NL"/>
        </w:rPr>
        <w:tab/>
      </w:r>
      <w:r w:rsidRPr="00A12536">
        <w:rPr>
          <w:lang w:val="nl-NL"/>
        </w:rPr>
        <w:tab/>
        <w:t>1)</w:t>
      </w:r>
    </w:p>
    <w:p w:rsidR="0080415E" w:rsidRPr="00A12536" w:rsidRDefault="0080415E" w:rsidP="0080415E">
      <w:pPr>
        <w:pStyle w:val="Broodtekst"/>
        <w:tabs>
          <w:tab w:val="clear" w:pos="227"/>
          <w:tab w:val="left" w:pos="284"/>
          <w:tab w:val="right" w:pos="7797"/>
        </w:tabs>
        <w:rPr>
          <w:lang w:val="nl-NL"/>
        </w:rPr>
      </w:pPr>
      <w:r w:rsidRPr="00A12536">
        <w:rPr>
          <w:lang w:val="nl-NL"/>
        </w:rPr>
        <w:tab/>
        <w:t>gevestigd te …</w:t>
      </w:r>
      <w:r w:rsidRPr="00A12536">
        <w:rPr>
          <w:lang w:val="nl-NL"/>
        </w:rPr>
        <w:tab/>
        <w:t>2)</w:t>
      </w:r>
    </w:p>
    <w:p w:rsidR="0080415E" w:rsidRPr="00A12536" w:rsidRDefault="0080415E" w:rsidP="0080415E">
      <w:pPr>
        <w:pStyle w:val="Broodtekst"/>
        <w:tabs>
          <w:tab w:val="clear" w:pos="227"/>
          <w:tab w:val="left" w:pos="284"/>
          <w:tab w:val="right" w:pos="7797"/>
        </w:tabs>
        <w:rPr>
          <w:lang w:val="nl-NL"/>
        </w:rPr>
      </w:pPr>
      <w:r w:rsidRPr="00A12536">
        <w:rPr>
          <w:lang w:val="nl-NL"/>
        </w:rPr>
        <w:tab/>
        <w:t>KvK-nummer: …</w:t>
      </w:r>
      <w:r w:rsidRPr="00A12536">
        <w:rPr>
          <w:lang w:val="nl-NL"/>
        </w:rPr>
        <w:tab/>
        <w:t>3)</w:t>
      </w:r>
    </w:p>
    <w:p w:rsidR="0080415E" w:rsidRPr="00A12536" w:rsidRDefault="0080415E" w:rsidP="0080415E">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rsidR="0080415E" w:rsidRPr="00A12536" w:rsidRDefault="0080415E" w:rsidP="0080415E">
      <w:pPr>
        <w:pStyle w:val="Broodtekst"/>
        <w:tabs>
          <w:tab w:val="clear" w:pos="227"/>
          <w:tab w:val="left" w:pos="284"/>
          <w:tab w:val="right" w:pos="7797"/>
        </w:tabs>
        <w:rPr>
          <w:lang w:val="nl-NL"/>
        </w:rPr>
      </w:pPr>
      <w:r w:rsidRPr="00A12536">
        <w:rPr>
          <w:lang w:val="nl-NL"/>
        </w:rPr>
        <w:t>D)</w:t>
      </w:r>
      <w:r w:rsidRPr="00A12536">
        <w:rPr>
          <w:lang w:val="nl-NL"/>
        </w:rPr>
        <w:tab/>
        <w:t>…</w:t>
      </w:r>
      <w:r w:rsidRPr="00A12536">
        <w:rPr>
          <w:lang w:val="nl-NL"/>
        </w:rPr>
        <w:tab/>
      </w:r>
      <w:r w:rsidRPr="00A12536">
        <w:rPr>
          <w:lang w:val="nl-NL"/>
        </w:rPr>
        <w:tab/>
      </w:r>
      <w:r w:rsidRPr="00A12536">
        <w:rPr>
          <w:lang w:val="nl-NL"/>
        </w:rPr>
        <w:tab/>
        <w:t>1)</w:t>
      </w:r>
    </w:p>
    <w:p w:rsidR="0080415E" w:rsidRPr="00A12536" w:rsidRDefault="0080415E" w:rsidP="0080415E">
      <w:pPr>
        <w:pStyle w:val="Broodtekst"/>
        <w:tabs>
          <w:tab w:val="clear" w:pos="227"/>
          <w:tab w:val="left" w:pos="284"/>
          <w:tab w:val="right" w:pos="7797"/>
        </w:tabs>
        <w:rPr>
          <w:lang w:val="nl-NL"/>
        </w:rPr>
      </w:pPr>
      <w:r w:rsidRPr="00A12536">
        <w:rPr>
          <w:lang w:val="nl-NL"/>
        </w:rPr>
        <w:tab/>
        <w:t>gevestigd te …</w:t>
      </w:r>
      <w:r w:rsidRPr="00A12536">
        <w:rPr>
          <w:lang w:val="nl-NL"/>
        </w:rPr>
        <w:tab/>
        <w:t>2)</w:t>
      </w:r>
    </w:p>
    <w:p w:rsidR="0080415E" w:rsidRPr="00A12536" w:rsidRDefault="0080415E" w:rsidP="0080415E">
      <w:pPr>
        <w:pStyle w:val="Broodtekst"/>
        <w:tabs>
          <w:tab w:val="clear" w:pos="227"/>
          <w:tab w:val="left" w:pos="284"/>
          <w:tab w:val="right" w:pos="7797"/>
        </w:tabs>
        <w:rPr>
          <w:lang w:val="nl-NL"/>
        </w:rPr>
      </w:pPr>
      <w:r w:rsidRPr="00A12536">
        <w:rPr>
          <w:lang w:val="nl-NL"/>
        </w:rPr>
        <w:tab/>
        <w:t>KvK-nummer: …</w:t>
      </w:r>
      <w:r w:rsidRPr="00A12536">
        <w:rPr>
          <w:lang w:val="nl-NL"/>
        </w:rPr>
        <w:tab/>
        <w:t>3)</w:t>
      </w:r>
    </w:p>
    <w:p w:rsidR="0080415E" w:rsidRPr="00A12536" w:rsidRDefault="0080415E" w:rsidP="0080415E">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rsidR="0080415E" w:rsidRPr="00A12536" w:rsidRDefault="0080415E" w:rsidP="0080415E">
      <w:pPr>
        <w:pStyle w:val="Broodtekst"/>
        <w:rPr>
          <w:lang w:val="nl-NL"/>
        </w:rPr>
      </w:pPr>
    </w:p>
    <w:p w:rsidR="0080415E" w:rsidRDefault="0080415E" w:rsidP="000E5114">
      <w:pPr>
        <w:rPr>
          <w:lang w:val="nl-NL"/>
        </w:rPr>
      </w:pPr>
      <w:r w:rsidRPr="00A12536">
        <w:rPr>
          <w:lang w:val="nl-NL"/>
        </w:rPr>
        <w:t xml:space="preserve">verklaart (verklaren) zich door ondertekening dezes bereid de uitvoering van de opdracht </w:t>
      </w:r>
      <w:r w:rsidR="000E5114" w:rsidRPr="000E5114">
        <w:rPr>
          <w:lang w:val="nl-NL"/>
        </w:rPr>
        <w:t>met zaaknummer 31160229, voor het Beheer &amp; Onderhoud Landelijk Meetnet Water Fa</w:t>
      </w:r>
      <w:r w:rsidR="003C44D0">
        <w:rPr>
          <w:lang w:val="nl-NL"/>
        </w:rPr>
        <w:t>se 2, PERCEEL ZEE</w:t>
      </w:r>
      <w:r w:rsidR="000E5114">
        <w:rPr>
          <w:lang w:val="nl-NL"/>
        </w:rPr>
        <w:t>,</w:t>
      </w:r>
    </w:p>
    <w:p w:rsidR="000E5114" w:rsidRPr="00A12536" w:rsidRDefault="000E5114" w:rsidP="000E5114">
      <w:pPr>
        <w:rPr>
          <w:lang w:val="nl-NL"/>
        </w:rPr>
      </w:pPr>
    </w:p>
    <w:p w:rsidR="0080415E" w:rsidRPr="00A12536" w:rsidRDefault="0080415E" w:rsidP="0080415E">
      <w:pPr>
        <w:pStyle w:val="Broodtekst"/>
        <w:rPr>
          <w:lang w:val="nl-NL"/>
        </w:rPr>
      </w:pPr>
      <w:r w:rsidRPr="00A12536">
        <w:rPr>
          <w:lang w:val="nl-NL"/>
        </w:rPr>
        <w:t>aan te nemen voor een bedrag, de omzetbelasting daarin niet begrepen, van:</w:t>
      </w:r>
    </w:p>
    <w:p w:rsidR="0080415E" w:rsidRPr="00A12536" w:rsidRDefault="0080415E" w:rsidP="0080415E">
      <w:pPr>
        <w:pStyle w:val="Broodtekst"/>
        <w:tabs>
          <w:tab w:val="right" w:pos="7797"/>
        </w:tabs>
        <w:rPr>
          <w:lang w:val="nl-NL"/>
        </w:rPr>
      </w:pPr>
      <w:r w:rsidRPr="00A12536">
        <w:rPr>
          <w:lang w:val="nl-NL"/>
        </w:rPr>
        <w:t>EUR …</w:t>
      </w:r>
      <w:r w:rsidRPr="00A12536">
        <w:rPr>
          <w:lang w:val="nl-NL"/>
        </w:rPr>
        <w:tab/>
      </w:r>
      <w:r w:rsidRPr="00A12536">
        <w:rPr>
          <w:lang w:val="nl-NL"/>
        </w:rPr>
        <w:tab/>
        <w:t>5)</w:t>
      </w:r>
    </w:p>
    <w:p w:rsidR="0080415E" w:rsidRPr="00A12536" w:rsidRDefault="0080415E" w:rsidP="0080415E">
      <w:pPr>
        <w:pStyle w:val="Broodtekst"/>
        <w:rPr>
          <w:lang w:val="nl-NL"/>
        </w:rPr>
      </w:pPr>
    </w:p>
    <w:p w:rsidR="0080415E" w:rsidRPr="00A12536" w:rsidRDefault="0080415E" w:rsidP="0080415E">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t>euro) 6)</w:t>
      </w:r>
    </w:p>
    <w:p w:rsidR="0080415E" w:rsidRPr="00A12536" w:rsidRDefault="0080415E" w:rsidP="0080415E">
      <w:pPr>
        <w:pStyle w:val="Broodtekst"/>
        <w:rPr>
          <w:lang w:val="nl-NL"/>
        </w:rPr>
      </w:pPr>
    </w:p>
    <w:p w:rsidR="0080415E" w:rsidRPr="00A12536" w:rsidRDefault="0080415E" w:rsidP="0080415E">
      <w:pPr>
        <w:pStyle w:val="Broodtekst"/>
        <w:rPr>
          <w:lang w:val="nl-NL"/>
        </w:rPr>
      </w:pPr>
      <w:r w:rsidRPr="00A12536">
        <w:rPr>
          <w:lang w:val="nl-NL"/>
        </w:rPr>
        <w:t>Het bedrag van de ter zake verschuldigde omzetbelasting bedraagt:</w:t>
      </w:r>
    </w:p>
    <w:p w:rsidR="0080415E" w:rsidRPr="00A12536" w:rsidRDefault="0080415E" w:rsidP="0080415E">
      <w:pPr>
        <w:pStyle w:val="Broodtekst"/>
        <w:tabs>
          <w:tab w:val="right" w:pos="7797"/>
        </w:tabs>
        <w:rPr>
          <w:lang w:val="nl-NL"/>
        </w:rPr>
      </w:pPr>
      <w:r w:rsidRPr="00A12536">
        <w:rPr>
          <w:lang w:val="nl-NL"/>
        </w:rPr>
        <w:t>EUR …</w:t>
      </w:r>
      <w:r w:rsidRPr="00A12536">
        <w:rPr>
          <w:lang w:val="nl-NL"/>
        </w:rPr>
        <w:tab/>
      </w:r>
      <w:r w:rsidRPr="00A12536">
        <w:rPr>
          <w:lang w:val="nl-NL"/>
        </w:rPr>
        <w:tab/>
        <w:t>7)</w:t>
      </w:r>
    </w:p>
    <w:p w:rsidR="0080415E" w:rsidRPr="00A12536" w:rsidRDefault="0080415E" w:rsidP="0080415E">
      <w:pPr>
        <w:pStyle w:val="Broodtekst"/>
        <w:rPr>
          <w:lang w:val="nl-NL"/>
        </w:rPr>
      </w:pPr>
    </w:p>
    <w:p w:rsidR="0080415E" w:rsidRPr="00A12536" w:rsidRDefault="0080415E" w:rsidP="0080415E">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t>euro) 8)</w:t>
      </w:r>
    </w:p>
    <w:p w:rsidR="0080415E" w:rsidRPr="00A12536" w:rsidRDefault="0080415E" w:rsidP="0080415E">
      <w:pPr>
        <w:pStyle w:val="Broodtekst"/>
        <w:rPr>
          <w:lang w:val="nl-NL"/>
        </w:rPr>
      </w:pPr>
    </w:p>
    <w:p w:rsidR="0080415E" w:rsidRPr="00A12536" w:rsidRDefault="0080415E" w:rsidP="0080415E">
      <w:pPr>
        <w:pStyle w:val="Broodtekst"/>
        <w:tabs>
          <w:tab w:val="right" w:pos="7797"/>
        </w:tabs>
        <w:rPr>
          <w:lang w:val="nl-NL"/>
        </w:rPr>
      </w:pPr>
      <w:r w:rsidRPr="00A12536">
        <w:rPr>
          <w:lang w:val="nl-NL"/>
        </w:rPr>
        <w:t>De inschrijvers wijzen als gemachtigde om hen voor alle zaken te vertegenwoordigen aan, de hierboven onder A) genoemde inschrijver.</w:t>
      </w:r>
      <w:r w:rsidRPr="00A12536">
        <w:rPr>
          <w:lang w:val="nl-NL"/>
        </w:rPr>
        <w:tab/>
        <w:t>9)</w:t>
      </w:r>
    </w:p>
    <w:p w:rsidR="0080415E" w:rsidRPr="00A12536" w:rsidRDefault="0080415E" w:rsidP="0080415E">
      <w:pPr>
        <w:pStyle w:val="Broodtekst"/>
        <w:rPr>
          <w:lang w:val="nl-NL"/>
        </w:rPr>
      </w:pPr>
    </w:p>
    <w:p w:rsidR="0080415E" w:rsidRPr="00A12536" w:rsidRDefault="0080415E" w:rsidP="0080415E">
      <w:pPr>
        <w:pStyle w:val="Broodtekst"/>
        <w:rPr>
          <w:lang w:val="nl-NL"/>
        </w:rPr>
      </w:pPr>
      <w:r w:rsidRPr="00A12536">
        <w:rPr>
          <w:lang w:val="nl-NL"/>
        </w:rPr>
        <w:t xml:space="preserve">De inschrijvers verklaren dat onderstaande ondernemer(s) in het samenwerkingsverband van ondernemers voor </w:t>
      </w:r>
      <w:r w:rsidRPr="00A12536">
        <w:rPr>
          <w:u w:val="single"/>
          <w:lang w:val="nl-NL"/>
        </w:rPr>
        <w:t>minder</w:t>
      </w:r>
      <w:r w:rsidRPr="00A12536">
        <w:rPr>
          <w:lang w:val="nl-NL"/>
        </w:rPr>
        <w:t xml:space="preserve"> dan 10% van het bedrag van de inschrijving deelneemt (deelnemen) in het uitvoeren van de opdracht. De inschrijvers vermelden daarbij tevens het deelnemingspercentage.</w:t>
      </w:r>
    </w:p>
    <w:p w:rsidR="0080415E" w:rsidRPr="00A12536" w:rsidRDefault="0080415E" w:rsidP="0080415E">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r>
      <w:r w:rsidRPr="00A12536">
        <w:rPr>
          <w:lang w:val="nl-NL"/>
        </w:rPr>
        <w:tab/>
        <w:t>10)</w:t>
      </w:r>
    </w:p>
    <w:p w:rsidR="0080415E" w:rsidRPr="00A12536" w:rsidRDefault="0080415E" w:rsidP="0080415E">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r>
      <w:r w:rsidRPr="00A12536">
        <w:rPr>
          <w:lang w:val="nl-NL"/>
        </w:rPr>
        <w:tab/>
        <w:t>10)</w:t>
      </w:r>
    </w:p>
    <w:p w:rsidR="0080415E" w:rsidRPr="00A12536" w:rsidRDefault="0080415E" w:rsidP="0080415E">
      <w:pPr>
        <w:pStyle w:val="Broodtekst"/>
        <w:rPr>
          <w:lang w:val="nl-NL"/>
        </w:rPr>
      </w:pPr>
    </w:p>
    <w:p w:rsidR="0080415E" w:rsidRPr="00A12536" w:rsidRDefault="0080415E" w:rsidP="0080415E">
      <w:pPr>
        <w:pStyle w:val="Broodtekst"/>
        <w:rPr>
          <w:lang w:val="nl-NL"/>
        </w:rPr>
      </w:pPr>
      <w:r w:rsidRPr="00A12536">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rsidR="0080415E" w:rsidRPr="00A12536" w:rsidRDefault="0080415E" w:rsidP="0080415E">
      <w:pPr>
        <w:pStyle w:val="Broodtekst"/>
        <w:rPr>
          <w:lang w:val="nl-NL"/>
        </w:rPr>
      </w:pPr>
    </w:p>
    <w:p w:rsidR="0080415E" w:rsidRPr="00A12536" w:rsidRDefault="0080415E" w:rsidP="0080415E">
      <w:pPr>
        <w:pStyle w:val="Broodtekst"/>
        <w:rPr>
          <w:lang w:val="nl-NL"/>
        </w:rPr>
      </w:pPr>
      <w:r w:rsidRPr="00A12536">
        <w:rPr>
          <w:lang w:val="nl-NL"/>
        </w:rPr>
        <w:t xml:space="preserve">De inschrijver(s) verklaart (verklaren) dat hij (zij) kennis heeft (hebben) genomen van alle documenten die bij de inschrijving in </w:t>
      </w:r>
      <w:proofErr w:type="spellStart"/>
      <w:r w:rsidRPr="00A12536">
        <w:rPr>
          <w:lang w:val="nl-NL"/>
        </w:rPr>
        <w:t>TenderNed</w:t>
      </w:r>
      <w:proofErr w:type="spellEnd"/>
      <w:r w:rsidRPr="00A12536">
        <w:rPr>
          <w:lang w:val="nl-NL"/>
        </w:rPr>
        <w:t xml:space="preserve"> zijn ingediend en dat de in te dienen documenten tezamen met het inschrijvingsbiljet de inschrijving vormen en naar waarheid zijn ingevuld.</w:t>
      </w:r>
    </w:p>
    <w:p w:rsidR="0080415E" w:rsidRPr="00A12536" w:rsidRDefault="0080415E" w:rsidP="0080415E">
      <w:pPr>
        <w:pStyle w:val="Broodtekst"/>
        <w:rPr>
          <w:lang w:val="nl-NL"/>
        </w:rPr>
      </w:pPr>
    </w:p>
    <w:p w:rsidR="0080415E" w:rsidRDefault="0080415E" w:rsidP="0080415E">
      <w:pPr>
        <w:pStyle w:val="Broodtekst"/>
        <w:rPr>
          <w:lang w:val="nl-NL"/>
        </w:rPr>
      </w:pPr>
      <w:r w:rsidRPr="00A12536">
        <w:rPr>
          <w:lang w:val="nl-NL"/>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rsidR="006C4E36" w:rsidRDefault="006C4E36" w:rsidP="0080415E">
      <w:pPr>
        <w:pStyle w:val="Broodtekst"/>
        <w:rPr>
          <w:lang w:val="nl-NL"/>
        </w:rPr>
      </w:pPr>
    </w:p>
    <w:p w:rsidR="006C4E36" w:rsidRPr="006C4E36" w:rsidRDefault="006C4E36" w:rsidP="006C4E36">
      <w:pPr>
        <w:pStyle w:val="Broodtekst"/>
        <w:rPr>
          <w:lang w:val="nl-NL"/>
        </w:rPr>
      </w:pPr>
      <w:r w:rsidRPr="006C4E36">
        <w:rPr>
          <w:lang w:val="nl-NL"/>
        </w:rPr>
        <w:t>De inschrijver(s) verklaart (verklaren) de opdracht te realiseren met de volgende MKI-waarde:</w:t>
      </w:r>
    </w:p>
    <w:p w:rsidR="006C4E36" w:rsidRPr="006C4E36" w:rsidRDefault="006C4E36" w:rsidP="006C4E36">
      <w:pPr>
        <w:pStyle w:val="Broodtekst"/>
        <w:tabs>
          <w:tab w:val="right" w:pos="7513"/>
        </w:tabs>
        <w:ind w:right="233"/>
        <w:rPr>
          <w:lang w:val="nl-NL"/>
        </w:rPr>
      </w:pPr>
      <w:r w:rsidRPr="009F3787">
        <w:rPr>
          <w:lang w:val="nl-NL"/>
        </w:rPr>
        <w:t>&lt;MKI-waarde in cijfers met 0 cijfers decimaal invoegen&gt;</w:t>
      </w:r>
    </w:p>
    <w:p w:rsidR="0080415E" w:rsidRPr="00A12536" w:rsidRDefault="0080415E" w:rsidP="0080415E">
      <w:pPr>
        <w:pStyle w:val="Broodtekst"/>
        <w:rPr>
          <w:lang w:val="nl-NL"/>
        </w:rPr>
      </w:pPr>
    </w:p>
    <w:p w:rsidR="0080415E" w:rsidRPr="005518A4" w:rsidRDefault="0080415E" w:rsidP="0080415E">
      <w:pPr>
        <w:pStyle w:val="Broodtekst"/>
        <w:rPr>
          <w:color w:val="000000"/>
          <w:lang w:val="nl-NL"/>
        </w:rPr>
      </w:pPr>
      <w:bookmarkStart w:id="1" w:name="bwBijl_H_SC_MKW_uit_blok"/>
      <w:r w:rsidRPr="005518A4">
        <w:rPr>
          <w:color w:val="000000"/>
          <w:lang w:val="nl-NL"/>
        </w:rPr>
        <w:t>De inschrijver(s) verklaart (verklaren) zich bereid de uitvoering van de opdracht op een duurzame wijze ter hand te nemen en daarbij adequaat invulling te geven aan een CO</w:t>
      </w:r>
      <w:r w:rsidRPr="005518A4">
        <w:rPr>
          <w:color w:val="000000"/>
          <w:vertAlign w:val="subscript"/>
          <w:lang w:val="nl-NL"/>
        </w:rPr>
        <w:t>2</w:t>
      </w:r>
      <w:r w:rsidRPr="005518A4">
        <w:rPr>
          <w:color w:val="000000"/>
          <w:lang w:val="nl-NL"/>
        </w:rPr>
        <w:t>-reductie op:</w:t>
      </w:r>
    </w:p>
    <w:p w:rsidR="0080415E" w:rsidRPr="005518A4" w:rsidRDefault="0080415E" w:rsidP="0080415E">
      <w:pPr>
        <w:pStyle w:val="Broodtekst"/>
        <w:rPr>
          <w:color w:val="000000"/>
          <w:lang w:val="nl-NL"/>
        </w:rPr>
      </w:pPr>
      <w:r w:rsidRPr="005518A4">
        <w:rPr>
          <w:bCs/>
          <w:color w:val="000000"/>
          <w:sz w:val="28"/>
          <w:szCs w:val="28"/>
          <w:lang w:val="nl-NL"/>
        </w:rPr>
        <w:t>□</w:t>
      </w:r>
      <w:r w:rsidRPr="005518A4">
        <w:rPr>
          <w:bCs/>
          <w:color w:val="000000"/>
          <w:lang w:val="nl-NL"/>
        </w:rPr>
        <w:tab/>
      </w:r>
      <w:r w:rsidRPr="005518A4">
        <w:rPr>
          <w:color w:val="000000"/>
          <w:lang w:val="nl-NL"/>
        </w:rPr>
        <w:t>CO</w:t>
      </w:r>
      <w:r w:rsidRPr="005518A4">
        <w:rPr>
          <w:color w:val="000000"/>
          <w:vertAlign w:val="subscript"/>
          <w:lang w:val="nl-NL"/>
        </w:rPr>
        <w:t>2</w:t>
      </w:r>
      <w:r w:rsidRPr="005518A4">
        <w:rPr>
          <w:color w:val="000000"/>
          <w:lang w:val="nl-NL"/>
        </w:rPr>
        <w:t>-</w:t>
      </w:r>
      <w:r w:rsidRPr="005518A4">
        <w:rPr>
          <w:bCs/>
          <w:color w:val="000000"/>
          <w:lang w:val="nl-NL"/>
        </w:rPr>
        <w:t>ambitieniveau 1</w:t>
      </w:r>
      <w:r w:rsidRPr="005518A4">
        <w:rPr>
          <w:color w:val="000000"/>
          <w:lang w:val="nl-NL"/>
        </w:rPr>
        <w:t xml:space="preserve"> (fictieve vermindering </w:t>
      </w:r>
      <w:bookmarkStart w:id="2" w:name="bwBijl_H_SC_MKW_uit_ChkBV_uit"/>
      <w:r w:rsidRPr="005518A4">
        <w:rPr>
          <w:color w:val="000000"/>
          <w:lang w:val="nl-NL"/>
        </w:rPr>
        <w:t>inschrijvingssom</w:t>
      </w:r>
      <w:bookmarkEnd w:id="2"/>
      <w:r w:rsidRPr="005518A4">
        <w:rPr>
          <w:color w:val="000000"/>
          <w:lang w:val="nl-NL"/>
        </w:rPr>
        <w:t xml:space="preserve"> van 1 %)</w:t>
      </w:r>
    </w:p>
    <w:p w:rsidR="0080415E" w:rsidRPr="005518A4" w:rsidRDefault="0080415E" w:rsidP="0080415E">
      <w:pPr>
        <w:pStyle w:val="Broodtekst"/>
        <w:rPr>
          <w:color w:val="000000"/>
          <w:lang w:val="nl-NL"/>
        </w:rPr>
      </w:pPr>
      <w:r w:rsidRPr="005518A4">
        <w:rPr>
          <w:bCs/>
          <w:color w:val="000000"/>
          <w:sz w:val="28"/>
          <w:szCs w:val="28"/>
          <w:lang w:val="nl-NL"/>
        </w:rPr>
        <w:t>□</w:t>
      </w:r>
      <w:r w:rsidRPr="005518A4">
        <w:rPr>
          <w:bCs/>
          <w:color w:val="000000"/>
          <w:lang w:val="nl-NL"/>
        </w:rPr>
        <w:tab/>
      </w:r>
      <w:r w:rsidRPr="005518A4">
        <w:rPr>
          <w:color w:val="000000"/>
          <w:lang w:val="nl-NL"/>
        </w:rPr>
        <w:t>CO</w:t>
      </w:r>
      <w:r w:rsidRPr="005518A4">
        <w:rPr>
          <w:color w:val="000000"/>
          <w:vertAlign w:val="subscript"/>
          <w:lang w:val="nl-NL"/>
        </w:rPr>
        <w:t>2</w:t>
      </w:r>
      <w:r w:rsidRPr="005518A4">
        <w:rPr>
          <w:color w:val="000000"/>
          <w:lang w:val="nl-NL"/>
        </w:rPr>
        <w:t>-</w:t>
      </w:r>
      <w:r w:rsidRPr="005518A4">
        <w:rPr>
          <w:bCs/>
          <w:color w:val="000000"/>
          <w:lang w:val="nl-NL"/>
        </w:rPr>
        <w:t>ambitieniveau 2</w:t>
      </w:r>
      <w:r w:rsidRPr="005518A4">
        <w:rPr>
          <w:color w:val="000000"/>
          <w:lang w:val="nl-NL"/>
        </w:rPr>
        <w:t xml:space="preserve"> (fictieve vermindering </w:t>
      </w:r>
      <w:bookmarkStart w:id="3" w:name="bwBijl_H_SC_MKW_uit_ChkBV_uit2"/>
      <w:r w:rsidRPr="005518A4">
        <w:rPr>
          <w:color w:val="000000"/>
          <w:lang w:val="nl-NL"/>
        </w:rPr>
        <w:t>inschrijvingssom</w:t>
      </w:r>
      <w:bookmarkEnd w:id="3"/>
      <w:r w:rsidRPr="005518A4">
        <w:rPr>
          <w:color w:val="000000"/>
          <w:lang w:val="nl-NL"/>
        </w:rPr>
        <w:t xml:space="preserve"> van 2 %)</w:t>
      </w:r>
    </w:p>
    <w:p w:rsidR="0080415E" w:rsidRPr="005518A4" w:rsidRDefault="0080415E" w:rsidP="0080415E">
      <w:pPr>
        <w:pStyle w:val="Broodtekst"/>
        <w:rPr>
          <w:color w:val="000000"/>
          <w:lang w:val="nl-NL"/>
        </w:rPr>
      </w:pPr>
      <w:r w:rsidRPr="005518A4">
        <w:rPr>
          <w:bCs/>
          <w:color w:val="000000"/>
          <w:sz w:val="28"/>
          <w:szCs w:val="28"/>
          <w:lang w:val="nl-NL"/>
        </w:rPr>
        <w:t>□</w:t>
      </w:r>
      <w:r w:rsidRPr="005518A4">
        <w:rPr>
          <w:bCs/>
          <w:color w:val="000000"/>
          <w:lang w:val="nl-NL"/>
        </w:rPr>
        <w:tab/>
      </w:r>
      <w:r w:rsidRPr="005518A4">
        <w:rPr>
          <w:color w:val="000000"/>
          <w:lang w:val="nl-NL"/>
        </w:rPr>
        <w:t>CO</w:t>
      </w:r>
      <w:r w:rsidRPr="005518A4">
        <w:rPr>
          <w:color w:val="000000"/>
          <w:vertAlign w:val="subscript"/>
          <w:lang w:val="nl-NL"/>
        </w:rPr>
        <w:t>2</w:t>
      </w:r>
      <w:r w:rsidRPr="005518A4">
        <w:rPr>
          <w:color w:val="000000"/>
          <w:lang w:val="nl-NL"/>
        </w:rPr>
        <w:t>-</w:t>
      </w:r>
      <w:r w:rsidRPr="005518A4">
        <w:rPr>
          <w:bCs/>
          <w:color w:val="000000"/>
          <w:lang w:val="nl-NL"/>
        </w:rPr>
        <w:t>ambitieniveau 3</w:t>
      </w:r>
      <w:r w:rsidRPr="005518A4">
        <w:rPr>
          <w:color w:val="000000"/>
          <w:lang w:val="nl-NL"/>
        </w:rPr>
        <w:t xml:space="preserve"> (fictieve vermindering </w:t>
      </w:r>
      <w:bookmarkStart w:id="4" w:name="bwBijl_H_SC_MKW_uit_ChkBV_uit3"/>
      <w:r w:rsidRPr="005518A4">
        <w:rPr>
          <w:color w:val="000000"/>
          <w:lang w:val="nl-NL"/>
        </w:rPr>
        <w:t>inschrijvingssom</w:t>
      </w:r>
      <w:bookmarkEnd w:id="4"/>
      <w:r w:rsidRPr="005518A4">
        <w:rPr>
          <w:color w:val="000000"/>
          <w:lang w:val="nl-NL"/>
        </w:rPr>
        <w:t xml:space="preserve"> van 3 %)</w:t>
      </w:r>
    </w:p>
    <w:p w:rsidR="0080415E" w:rsidRPr="005518A4" w:rsidRDefault="0080415E" w:rsidP="0080415E">
      <w:pPr>
        <w:pStyle w:val="Broodtekst"/>
        <w:rPr>
          <w:color w:val="000000"/>
          <w:lang w:val="nl-NL"/>
        </w:rPr>
      </w:pPr>
      <w:r w:rsidRPr="005518A4">
        <w:rPr>
          <w:bCs/>
          <w:color w:val="000000"/>
          <w:sz w:val="28"/>
          <w:szCs w:val="28"/>
          <w:lang w:val="nl-NL"/>
        </w:rPr>
        <w:t>□</w:t>
      </w:r>
      <w:r w:rsidRPr="005518A4">
        <w:rPr>
          <w:bCs/>
          <w:color w:val="000000"/>
          <w:lang w:val="nl-NL"/>
        </w:rPr>
        <w:tab/>
      </w:r>
      <w:r w:rsidRPr="005518A4">
        <w:rPr>
          <w:color w:val="000000"/>
          <w:lang w:val="nl-NL"/>
        </w:rPr>
        <w:t>CO</w:t>
      </w:r>
      <w:r w:rsidRPr="005518A4">
        <w:rPr>
          <w:color w:val="000000"/>
          <w:vertAlign w:val="subscript"/>
          <w:lang w:val="nl-NL"/>
        </w:rPr>
        <w:t>2</w:t>
      </w:r>
      <w:r w:rsidRPr="005518A4">
        <w:rPr>
          <w:color w:val="000000"/>
          <w:lang w:val="nl-NL"/>
        </w:rPr>
        <w:t>-</w:t>
      </w:r>
      <w:r w:rsidRPr="005518A4">
        <w:rPr>
          <w:bCs/>
          <w:color w:val="000000"/>
          <w:lang w:val="nl-NL"/>
        </w:rPr>
        <w:t>ambitieniveau 4</w:t>
      </w:r>
      <w:r w:rsidRPr="005518A4">
        <w:rPr>
          <w:color w:val="000000"/>
          <w:lang w:val="nl-NL"/>
        </w:rPr>
        <w:t xml:space="preserve"> (fictieve vermindering </w:t>
      </w:r>
      <w:bookmarkStart w:id="5" w:name="bwBijl_H_SC_MKW_uit_ChkBV_uit4"/>
      <w:r w:rsidRPr="005518A4">
        <w:rPr>
          <w:color w:val="000000"/>
          <w:lang w:val="nl-NL"/>
        </w:rPr>
        <w:t>inschrijvingssom</w:t>
      </w:r>
      <w:bookmarkEnd w:id="5"/>
      <w:r w:rsidRPr="005518A4">
        <w:rPr>
          <w:color w:val="000000"/>
          <w:lang w:val="nl-NL"/>
        </w:rPr>
        <w:t xml:space="preserve"> van 4 %)</w:t>
      </w:r>
    </w:p>
    <w:p w:rsidR="0080415E" w:rsidRPr="005518A4" w:rsidRDefault="0080415E" w:rsidP="0080415E">
      <w:pPr>
        <w:pStyle w:val="Broodtekst"/>
        <w:rPr>
          <w:color w:val="000000"/>
          <w:lang w:val="nl-NL"/>
        </w:rPr>
      </w:pPr>
      <w:r w:rsidRPr="005518A4">
        <w:rPr>
          <w:bCs/>
          <w:color w:val="000000"/>
          <w:sz w:val="28"/>
          <w:szCs w:val="28"/>
          <w:lang w:val="nl-NL"/>
        </w:rPr>
        <w:t>□</w:t>
      </w:r>
      <w:r w:rsidRPr="005518A4">
        <w:rPr>
          <w:bCs/>
          <w:color w:val="000000"/>
          <w:lang w:val="nl-NL"/>
        </w:rPr>
        <w:tab/>
      </w:r>
      <w:r w:rsidRPr="005518A4">
        <w:rPr>
          <w:color w:val="000000"/>
          <w:lang w:val="nl-NL"/>
        </w:rPr>
        <w:t>CO</w:t>
      </w:r>
      <w:r w:rsidRPr="005518A4">
        <w:rPr>
          <w:color w:val="000000"/>
          <w:vertAlign w:val="subscript"/>
          <w:lang w:val="nl-NL"/>
        </w:rPr>
        <w:t>2</w:t>
      </w:r>
      <w:r w:rsidRPr="005518A4">
        <w:rPr>
          <w:color w:val="000000"/>
          <w:lang w:val="nl-NL"/>
        </w:rPr>
        <w:t>-</w:t>
      </w:r>
      <w:r w:rsidRPr="005518A4">
        <w:rPr>
          <w:bCs/>
          <w:color w:val="000000"/>
          <w:lang w:val="nl-NL"/>
        </w:rPr>
        <w:t>ambitieniveau 5</w:t>
      </w:r>
      <w:r w:rsidRPr="005518A4">
        <w:rPr>
          <w:color w:val="000000"/>
          <w:lang w:val="nl-NL"/>
        </w:rPr>
        <w:t xml:space="preserve"> (fictieve vermindering </w:t>
      </w:r>
      <w:bookmarkStart w:id="6" w:name="bwBijl_H_SC_MKW_uit_ChkBV_uit5"/>
      <w:r w:rsidRPr="005518A4">
        <w:rPr>
          <w:color w:val="000000"/>
          <w:lang w:val="nl-NL"/>
        </w:rPr>
        <w:t>inschrijvingssom</w:t>
      </w:r>
      <w:bookmarkEnd w:id="6"/>
      <w:r w:rsidRPr="005518A4">
        <w:rPr>
          <w:color w:val="000000"/>
          <w:lang w:val="nl-NL"/>
        </w:rPr>
        <w:t xml:space="preserve"> van 5 %)</w:t>
      </w:r>
    </w:p>
    <w:p w:rsidR="0080415E" w:rsidRPr="005518A4" w:rsidRDefault="0080415E" w:rsidP="0080415E">
      <w:pPr>
        <w:pStyle w:val="Broodtekst"/>
        <w:rPr>
          <w:color w:val="000000"/>
          <w:lang w:val="nl-NL"/>
        </w:rPr>
      </w:pPr>
      <w:r w:rsidRPr="005518A4">
        <w:rPr>
          <w:bCs/>
          <w:color w:val="000000"/>
          <w:sz w:val="28"/>
          <w:szCs w:val="28"/>
          <w:lang w:val="nl-NL"/>
        </w:rPr>
        <w:t>□</w:t>
      </w:r>
      <w:r w:rsidRPr="005518A4">
        <w:rPr>
          <w:color w:val="000000"/>
          <w:lang w:val="nl-NL"/>
        </w:rPr>
        <w:tab/>
        <w:t>geen van de bovenstaande CO</w:t>
      </w:r>
      <w:r w:rsidRPr="005518A4">
        <w:rPr>
          <w:color w:val="000000"/>
          <w:vertAlign w:val="subscript"/>
          <w:lang w:val="nl-NL"/>
        </w:rPr>
        <w:t>2</w:t>
      </w:r>
      <w:r w:rsidRPr="005518A4">
        <w:rPr>
          <w:color w:val="000000"/>
          <w:lang w:val="nl-NL"/>
        </w:rPr>
        <w:t>-ambitieniveau’s</w:t>
      </w:r>
    </w:p>
    <w:p w:rsidR="0080415E" w:rsidRPr="005518A4" w:rsidRDefault="0080415E" w:rsidP="0080415E">
      <w:pPr>
        <w:pStyle w:val="Broodtekst"/>
        <w:rPr>
          <w:bCs/>
          <w:color w:val="000000"/>
          <w:lang w:val="nl-NL"/>
        </w:rPr>
      </w:pPr>
    </w:p>
    <w:p w:rsidR="0080415E" w:rsidRPr="005518A4" w:rsidRDefault="0080415E" w:rsidP="0080415E">
      <w:pPr>
        <w:pStyle w:val="Broodtekst"/>
        <w:rPr>
          <w:bCs/>
          <w:color w:val="000000"/>
          <w:lang w:val="nl-NL"/>
        </w:rPr>
      </w:pPr>
      <w:r w:rsidRPr="005518A4">
        <w:rPr>
          <w:bCs/>
          <w:color w:val="000000"/>
          <w:lang w:val="nl-NL"/>
        </w:rPr>
        <w:t>De inschrijver(s) verklaart (verklaren) de opdracht op het hierboven aangegeven CO</w:t>
      </w:r>
      <w:r w:rsidRPr="005518A4">
        <w:rPr>
          <w:bCs/>
          <w:color w:val="000000"/>
          <w:vertAlign w:val="subscript"/>
          <w:lang w:val="nl-NL"/>
        </w:rPr>
        <w:t>2</w:t>
      </w:r>
      <w:r w:rsidRPr="005518A4">
        <w:rPr>
          <w:bCs/>
          <w:color w:val="000000"/>
          <w:lang w:val="nl-NL"/>
        </w:rPr>
        <w:t>-ambitieniveau te realiseren en dit aan te tonen door:</w:t>
      </w:r>
    </w:p>
    <w:p w:rsidR="0080415E" w:rsidRPr="005518A4" w:rsidRDefault="0080415E" w:rsidP="0080415E">
      <w:pPr>
        <w:pStyle w:val="Broodtekst"/>
        <w:ind w:left="225" w:hanging="225"/>
        <w:rPr>
          <w:bCs/>
          <w:color w:val="000000"/>
          <w:lang w:val="nl-NL"/>
        </w:rPr>
      </w:pPr>
      <w:r w:rsidRPr="005518A4">
        <w:rPr>
          <w:bCs/>
          <w:color w:val="000000"/>
          <w:sz w:val="28"/>
          <w:szCs w:val="28"/>
          <w:lang w:val="nl-NL"/>
        </w:rPr>
        <w:t>□</w:t>
      </w:r>
      <w:r w:rsidRPr="005518A4">
        <w:rPr>
          <w:bCs/>
          <w:color w:val="000000"/>
          <w:sz w:val="28"/>
          <w:szCs w:val="28"/>
          <w:lang w:val="nl-NL"/>
        </w:rPr>
        <w:tab/>
      </w:r>
      <w:r w:rsidRPr="005518A4">
        <w:rPr>
          <w:bCs/>
          <w:color w:val="000000"/>
          <w:lang w:val="nl-NL"/>
        </w:rPr>
        <w:tab/>
        <w:t>een CO</w:t>
      </w:r>
      <w:r w:rsidRPr="005518A4">
        <w:rPr>
          <w:bCs/>
          <w:color w:val="000000"/>
          <w:vertAlign w:val="subscript"/>
          <w:lang w:val="nl-NL"/>
        </w:rPr>
        <w:t>2</w:t>
      </w:r>
      <w:r w:rsidRPr="005518A4">
        <w:rPr>
          <w:bCs/>
          <w:color w:val="000000"/>
          <w:lang w:val="nl-NL"/>
        </w:rPr>
        <w:t>-Bewust certificaat te overleggen dat past bij het aangeboden CO</w:t>
      </w:r>
      <w:r w:rsidRPr="005518A4">
        <w:rPr>
          <w:bCs/>
          <w:color w:val="000000"/>
          <w:vertAlign w:val="subscript"/>
          <w:lang w:val="nl-NL"/>
        </w:rPr>
        <w:t>2</w:t>
      </w:r>
      <w:r w:rsidRPr="005518A4">
        <w:rPr>
          <w:bCs/>
          <w:color w:val="000000"/>
          <w:lang w:val="nl-NL"/>
        </w:rPr>
        <w:t>-ambitieniveau. Indien de inschrijver bestaat uit een samenwerkingsverband van ondernemers, overlegt iedere ondernemer in dat samenwerkingsverband een CO</w:t>
      </w:r>
      <w:r w:rsidRPr="005518A4">
        <w:rPr>
          <w:bCs/>
          <w:color w:val="000000"/>
          <w:vertAlign w:val="subscript"/>
          <w:lang w:val="nl-NL"/>
        </w:rPr>
        <w:t>2</w:t>
      </w:r>
      <w:r w:rsidRPr="005518A4">
        <w:rPr>
          <w:bCs/>
          <w:color w:val="000000"/>
          <w:lang w:val="nl-NL"/>
        </w:rPr>
        <w:t>-Bewust certificaat dat ten minste past bij het aangeboden CO</w:t>
      </w:r>
      <w:r w:rsidRPr="005518A4">
        <w:rPr>
          <w:bCs/>
          <w:color w:val="000000"/>
          <w:vertAlign w:val="subscript"/>
          <w:lang w:val="nl-NL"/>
        </w:rPr>
        <w:t>2</w:t>
      </w:r>
      <w:r w:rsidRPr="005518A4">
        <w:rPr>
          <w:bCs/>
          <w:color w:val="000000"/>
          <w:lang w:val="nl-NL"/>
        </w:rPr>
        <w:t>-ambitieniveau, of</w:t>
      </w:r>
    </w:p>
    <w:p w:rsidR="0080415E" w:rsidRPr="005518A4" w:rsidRDefault="0080415E" w:rsidP="0080415E">
      <w:pPr>
        <w:pStyle w:val="Broodtekst"/>
        <w:ind w:left="225" w:hanging="225"/>
        <w:rPr>
          <w:bCs/>
          <w:color w:val="000000"/>
          <w:lang w:val="nl-NL"/>
        </w:rPr>
      </w:pPr>
      <w:r w:rsidRPr="005518A4">
        <w:rPr>
          <w:bCs/>
          <w:color w:val="000000"/>
          <w:sz w:val="28"/>
          <w:szCs w:val="28"/>
          <w:lang w:val="nl-NL"/>
        </w:rPr>
        <w:t>□</w:t>
      </w:r>
      <w:r w:rsidRPr="005518A4">
        <w:rPr>
          <w:bCs/>
          <w:color w:val="000000"/>
          <w:lang w:val="nl-NL"/>
        </w:rPr>
        <w:tab/>
      </w:r>
      <w:r w:rsidRPr="005518A4">
        <w:rPr>
          <w:bCs/>
          <w:color w:val="000000"/>
          <w:lang w:val="nl-NL"/>
        </w:rPr>
        <w:tab/>
        <w:t>project specifiek bewijsstukken te leveren dat de opdracht wordt uitgevoerd met toepassing van de criteria zoals vermeld in de tabellen opgenomen in het document ‘Handreiking Aanbesteden Versie 3.0, Het BPKV criterium CO</w:t>
      </w:r>
      <w:r w:rsidRPr="005518A4">
        <w:rPr>
          <w:bCs/>
          <w:color w:val="000000"/>
          <w:vertAlign w:val="subscript"/>
          <w:lang w:val="nl-NL"/>
        </w:rPr>
        <w:t>2</w:t>
      </w:r>
      <w:r w:rsidRPr="005518A4">
        <w:rPr>
          <w:bCs/>
          <w:color w:val="000000"/>
          <w:lang w:val="nl-NL"/>
        </w:rPr>
        <w:t xml:space="preserve">-Prestatieladder voor aanbestedende diensten’ (05-02-2016, Stichting Klimaatvriendelijk Aanbesteden &amp; Ondernemen), welke criteria tevens zijn opgenomen in bijlage </w:t>
      </w:r>
      <w:bookmarkStart w:id="7" w:name="bwBijl_H_SC_MKW_uit_Q"/>
      <w:r>
        <w:rPr>
          <w:bCs/>
          <w:color w:val="000000"/>
          <w:lang w:val="nl-NL"/>
        </w:rPr>
        <w:t>L</w:t>
      </w:r>
      <w:bookmarkEnd w:id="7"/>
      <w:r w:rsidRPr="005518A4">
        <w:rPr>
          <w:bCs/>
          <w:color w:val="000000"/>
          <w:lang w:val="nl-NL"/>
        </w:rPr>
        <w:t xml:space="preserve"> “Ambitieniveau CO</w:t>
      </w:r>
      <w:r w:rsidRPr="005518A4">
        <w:rPr>
          <w:bCs/>
          <w:color w:val="000000"/>
          <w:vertAlign w:val="subscript"/>
          <w:lang w:val="nl-NL"/>
        </w:rPr>
        <w:t>2</w:t>
      </w:r>
      <w:r w:rsidRPr="005518A4">
        <w:rPr>
          <w:bCs/>
          <w:color w:val="000000"/>
          <w:lang w:val="nl-NL"/>
        </w:rPr>
        <w:t xml:space="preserve"> reductie”. De toetsing wordt, met inachtneming van de voorwaarden zoals opgenomen in de aanbestedingsleidraad, uitgevoerd door de volgende certificerende instelling:</w:t>
      </w:r>
    </w:p>
    <w:p w:rsidR="0080415E" w:rsidRPr="005518A4" w:rsidRDefault="0080415E" w:rsidP="0080415E">
      <w:pPr>
        <w:pStyle w:val="Broodtekst"/>
        <w:rPr>
          <w:bCs/>
          <w:color w:val="000000"/>
          <w:lang w:val="nl-NL"/>
        </w:rPr>
      </w:pPr>
    </w:p>
    <w:p w:rsidR="0080415E" w:rsidRPr="005518A4" w:rsidRDefault="0080415E" w:rsidP="0080415E">
      <w:pPr>
        <w:pStyle w:val="Broodtekst"/>
        <w:rPr>
          <w:bCs/>
          <w:color w:val="000000"/>
          <w:lang w:val="nl-NL"/>
        </w:rPr>
      </w:pPr>
      <w:r w:rsidRPr="005518A4">
        <w:rPr>
          <w:bCs/>
          <w:color w:val="000000"/>
          <w:lang w:val="nl-NL"/>
        </w:rPr>
        <w:t>naam certificerende instelling: ………………………………………………………</w:t>
      </w:r>
    </w:p>
    <w:p w:rsidR="0080415E" w:rsidRPr="005518A4" w:rsidRDefault="0080415E" w:rsidP="0080415E">
      <w:pPr>
        <w:pStyle w:val="Broodtekst"/>
        <w:rPr>
          <w:bCs/>
          <w:color w:val="000000"/>
          <w:lang w:val="nl-NL"/>
        </w:rPr>
      </w:pPr>
    </w:p>
    <w:p w:rsidR="0080415E" w:rsidRPr="005518A4" w:rsidRDefault="0080415E" w:rsidP="0080415E">
      <w:pPr>
        <w:pStyle w:val="Broodtekst"/>
        <w:rPr>
          <w:bCs/>
          <w:color w:val="000000"/>
          <w:lang w:val="nl-NL"/>
        </w:rPr>
      </w:pPr>
      <w:r w:rsidRPr="005518A4">
        <w:rPr>
          <w:bCs/>
          <w:color w:val="000000"/>
          <w:lang w:val="nl-NL"/>
        </w:rPr>
        <w:t>adres certificerende instelling: ………………………………………………………</w:t>
      </w:r>
    </w:p>
    <w:bookmarkEnd w:id="1"/>
    <w:p w:rsidR="0080415E" w:rsidRPr="00A12536" w:rsidRDefault="0080415E" w:rsidP="0080415E">
      <w:pPr>
        <w:pStyle w:val="Broodtekst"/>
        <w:rPr>
          <w:bCs/>
          <w:lang w:val="nl-NL"/>
        </w:rPr>
      </w:pPr>
    </w:p>
    <w:p w:rsidR="0080415E" w:rsidRPr="00A12536" w:rsidRDefault="0080415E" w:rsidP="0080415E">
      <w:pPr>
        <w:pStyle w:val="Broodtekst"/>
        <w:rPr>
          <w:lang w:val="nl-NL"/>
        </w:rPr>
      </w:pPr>
    </w:p>
    <w:p w:rsidR="0080415E" w:rsidRPr="00A12536" w:rsidRDefault="0080415E" w:rsidP="0080415E">
      <w:pPr>
        <w:pStyle w:val="Broodtekst"/>
        <w:rPr>
          <w:b/>
          <w:lang w:val="nl-NL"/>
        </w:rPr>
      </w:pPr>
      <w:r w:rsidRPr="00A12536">
        <w:rPr>
          <w:b/>
          <w:lang w:val="nl-NL"/>
        </w:rPr>
        <w:t>Ondertekening</w:t>
      </w:r>
    </w:p>
    <w:p w:rsidR="0080415E" w:rsidRPr="00A12536" w:rsidRDefault="0080415E" w:rsidP="0080415E">
      <w:pPr>
        <w:pStyle w:val="Broodtekst"/>
        <w:rPr>
          <w:lang w:val="nl-NL"/>
        </w:rPr>
      </w:pPr>
    </w:p>
    <w:p w:rsidR="0080415E" w:rsidRPr="00A12536" w:rsidRDefault="0080415E" w:rsidP="0080415E">
      <w:pPr>
        <w:rPr>
          <w:rFonts w:cs="V&amp;W Syntax (Adobe)"/>
          <w:lang w:val="nl-NL"/>
        </w:rPr>
      </w:pPr>
      <w:r w:rsidRPr="00A12536">
        <w:rPr>
          <w:lang w:val="nl-NL"/>
        </w:rPr>
        <w:t xml:space="preserve">Dit inschrijvingsbiljet dient door de inschrijver en in geval van een samenwerkingsverband van ondernemers, al dan niet een vennootschap onder firma, </w:t>
      </w:r>
      <w:r w:rsidRPr="00A12536">
        <w:rPr>
          <w:u w:val="single"/>
          <w:lang w:val="nl-NL"/>
        </w:rPr>
        <w:t>alle</w:t>
      </w:r>
      <w:r w:rsidRPr="00A12536">
        <w:rPr>
          <w:lang w:val="nl-NL"/>
        </w:rPr>
        <w:t xml:space="preserve"> inschrijvers, digitaal te worden ondertekend conform paragraaf </w:t>
      </w:r>
      <w:bookmarkStart w:id="8" w:name="bwBijl_H_641"/>
      <w:r>
        <w:rPr>
          <w:color w:val="000000"/>
          <w:lang w:val="nl-NL"/>
        </w:rPr>
        <w:t>6.3.1</w:t>
      </w:r>
      <w:bookmarkEnd w:id="8"/>
      <w:r w:rsidRPr="00A12536">
        <w:rPr>
          <w:color w:val="000000" w:themeColor="text1"/>
          <w:lang w:val="nl-NL"/>
        </w:rPr>
        <w:t>.</w:t>
      </w:r>
    </w:p>
    <w:p w:rsidR="0080415E" w:rsidRPr="00A12536" w:rsidRDefault="0080415E" w:rsidP="0080415E">
      <w:pPr>
        <w:pStyle w:val="Broodtekst"/>
        <w:rPr>
          <w:lang w:val="nl-NL"/>
        </w:rPr>
      </w:pPr>
    </w:p>
    <w:p w:rsidR="0080415E" w:rsidRDefault="0080415E" w:rsidP="0080415E">
      <w:pPr>
        <w:pStyle w:val="Broodtekst"/>
        <w:rPr>
          <w:b/>
        </w:rPr>
      </w:pPr>
      <w:proofErr w:type="spellStart"/>
      <w:r w:rsidRPr="005F6B28">
        <w:rPr>
          <w:b/>
        </w:rPr>
        <w:t>Toelichting</w:t>
      </w:r>
      <w:proofErr w:type="spellEnd"/>
      <w:r w:rsidRPr="005F6B28">
        <w:rPr>
          <w:b/>
        </w:rPr>
        <w:t>:</w:t>
      </w:r>
    </w:p>
    <w:p w:rsidR="0080415E" w:rsidRPr="005F6B28" w:rsidRDefault="0080415E" w:rsidP="0080415E">
      <w:pPr>
        <w:pStyle w:val="Broodtekst"/>
        <w:rPr>
          <w:b/>
        </w:rPr>
      </w:pP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 xml:space="preserve">Bij een natuurlijke persoon naam en voornamen voluit, bij een rechtspersoon de statutaire naam. </w:t>
      </w: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Bij een natuurlijke persoon de woonplaats, bij een rechtspersoon de vestigingsplaats, met volledig adres en zo nodig vermelding van de provincie en het land.</w:t>
      </w: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Inschrijvingsnummer van het handelsregister (Kamer van Koophandel) of een overeenkomstig register van het land van vestiging van de onderneming.</w:t>
      </w: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Vestigingsnummer in het handelsregister (Kamer van Koophandel) of een overeenkomstig register van het land van vestiging van de onderneming.</w:t>
      </w:r>
    </w:p>
    <w:p w:rsidR="0080415E" w:rsidRDefault="0080415E" w:rsidP="0080415E">
      <w:pPr>
        <w:pStyle w:val="Broodtekst"/>
        <w:numPr>
          <w:ilvl w:val="1"/>
          <w:numId w:val="33"/>
        </w:numPr>
        <w:tabs>
          <w:tab w:val="clear" w:pos="227"/>
          <w:tab w:val="clear" w:pos="454"/>
          <w:tab w:val="clear" w:pos="680"/>
          <w:tab w:val="clear" w:pos="1260"/>
        </w:tabs>
        <w:ind w:left="568" w:hanging="284"/>
      </w:pPr>
      <w:proofErr w:type="spellStart"/>
      <w:r w:rsidRPr="00E54A8B">
        <w:t>Inschrijvings</w:t>
      </w:r>
      <w:r>
        <w:t>som</w:t>
      </w:r>
      <w:proofErr w:type="spellEnd"/>
      <w:r w:rsidRPr="00E54A8B">
        <w:t xml:space="preserve"> in </w:t>
      </w:r>
      <w:proofErr w:type="spellStart"/>
      <w:r w:rsidRPr="00E54A8B">
        <w:t>cijfers</w:t>
      </w:r>
      <w:proofErr w:type="spellEnd"/>
      <w:r>
        <w:t>.</w:t>
      </w:r>
      <w:r w:rsidRPr="00E54A8B">
        <w:t xml:space="preserve"> </w:t>
      </w:r>
    </w:p>
    <w:p w:rsidR="0080415E" w:rsidRDefault="0080415E" w:rsidP="0080415E">
      <w:pPr>
        <w:pStyle w:val="Broodtekst"/>
        <w:numPr>
          <w:ilvl w:val="1"/>
          <w:numId w:val="33"/>
        </w:numPr>
        <w:tabs>
          <w:tab w:val="clear" w:pos="227"/>
          <w:tab w:val="clear" w:pos="454"/>
          <w:tab w:val="clear" w:pos="680"/>
          <w:tab w:val="clear" w:pos="1260"/>
        </w:tabs>
        <w:ind w:left="568" w:hanging="284"/>
      </w:pPr>
      <w:proofErr w:type="spellStart"/>
      <w:r w:rsidRPr="00E54A8B">
        <w:lastRenderedPageBreak/>
        <w:t>Inschrijvings</w:t>
      </w:r>
      <w:r>
        <w:t>som</w:t>
      </w:r>
      <w:proofErr w:type="spellEnd"/>
      <w:r w:rsidRPr="00E54A8B">
        <w:t xml:space="preserve"> in letters. </w:t>
      </w: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 xml:space="preserve">Bedrag van de omzetbelasting in cijfers. </w:t>
      </w: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 xml:space="preserve">Bedrag van de omzetbelasting in letters. </w:t>
      </w:r>
    </w:p>
    <w:p w:rsidR="0080415E" w:rsidRPr="00A12536" w:rsidRDefault="0080415E" w:rsidP="0080415E">
      <w:pPr>
        <w:pStyle w:val="Broodtekst"/>
        <w:numPr>
          <w:ilvl w:val="1"/>
          <w:numId w:val="33"/>
        </w:numPr>
        <w:tabs>
          <w:tab w:val="clear" w:pos="227"/>
          <w:tab w:val="clear" w:pos="454"/>
          <w:tab w:val="clear" w:pos="680"/>
          <w:tab w:val="clear" w:pos="1260"/>
        </w:tabs>
        <w:ind w:left="568" w:hanging="284"/>
        <w:rPr>
          <w:lang w:val="nl-NL"/>
        </w:rPr>
      </w:pPr>
      <w:r w:rsidRPr="00A12536">
        <w:rPr>
          <w:lang w:val="nl-NL"/>
        </w:rPr>
        <w:t xml:space="preserve">Deze aanwijzing is alleen van toepassing, indien de inschrijving door twee of meer inschrijvers gezamenlijk geschiedt. </w:t>
      </w:r>
    </w:p>
    <w:p w:rsidR="0080415E" w:rsidRDefault="0080415E" w:rsidP="0080415E">
      <w:pPr>
        <w:pStyle w:val="Broodtekst"/>
        <w:numPr>
          <w:ilvl w:val="1"/>
          <w:numId w:val="33"/>
        </w:numPr>
        <w:tabs>
          <w:tab w:val="clear" w:pos="227"/>
          <w:tab w:val="clear" w:pos="454"/>
          <w:tab w:val="clear" w:pos="680"/>
          <w:tab w:val="clear" w:pos="1260"/>
        </w:tabs>
        <w:ind w:left="568" w:hanging="284"/>
        <w:jc w:val="both"/>
      </w:pPr>
      <w:r w:rsidRPr="00A12536">
        <w:rPr>
          <w:lang w:val="nl-NL"/>
        </w:rPr>
        <w:t xml:space="preserve">Alleen van toepassing, indien de inschrijving door twee of meer inschrijvers gezamenlijk geschiedt. </w:t>
      </w:r>
      <w:proofErr w:type="spellStart"/>
      <w:r w:rsidRPr="00B44CA6">
        <w:t>Vermeld</w:t>
      </w:r>
      <w:proofErr w:type="spellEnd"/>
      <w:r w:rsidRPr="00E54A8B">
        <w:t xml:space="preserve">, </w:t>
      </w:r>
      <w:proofErr w:type="spellStart"/>
      <w:r w:rsidRPr="00E54A8B">
        <w:t>indien</w:t>
      </w:r>
      <w:proofErr w:type="spellEnd"/>
      <w:r w:rsidRPr="00E54A8B">
        <w:t xml:space="preserve"> van </w:t>
      </w:r>
      <w:proofErr w:type="spellStart"/>
      <w:r w:rsidRPr="00E54A8B">
        <w:t>toepassing</w:t>
      </w:r>
      <w:proofErr w:type="spellEnd"/>
      <w:r w:rsidRPr="00E54A8B">
        <w:t xml:space="preserve">, de </w:t>
      </w:r>
      <w:proofErr w:type="spellStart"/>
      <w:r w:rsidRPr="00E54A8B">
        <w:t>naam</w:t>
      </w:r>
      <w:proofErr w:type="spellEnd"/>
      <w:r w:rsidRPr="00E54A8B">
        <w:t xml:space="preserve"> </w:t>
      </w:r>
      <w:proofErr w:type="spellStart"/>
      <w:r w:rsidRPr="00E54A8B">
        <w:t>en</w:t>
      </w:r>
      <w:proofErr w:type="spellEnd"/>
      <w:r w:rsidRPr="00E54A8B">
        <w:t xml:space="preserve"> het </w:t>
      </w:r>
      <w:proofErr w:type="spellStart"/>
      <w:r w:rsidRPr="00E54A8B">
        <w:t>deelnemingspercentage</w:t>
      </w:r>
      <w:proofErr w:type="spellEnd"/>
      <w:r w:rsidRPr="00E54A8B">
        <w:t>.</w:t>
      </w:r>
    </w:p>
    <w:p w:rsidR="003F5EB0" w:rsidRPr="003F5EB0" w:rsidRDefault="003F5EB0" w:rsidP="003F5EB0"/>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15E" w:rsidRDefault="0080415E" w:rsidP="0088501B">
      <w:r>
        <w:separator/>
      </w:r>
    </w:p>
  </w:endnote>
  <w:endnote w:type="continuationSeparator" w:id="0">
    <w:p w:rsidR="0080415E" w:rsidRDefault="0080415E"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auto"/>
    <w:notTrueType/>
    <w:pitch w:val="default"/>
    <w:sig w:usb0="00000003" w:usb1="00000000" w:usb2="00000000" w:usb3="00000000" w:csb0="00000001"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15E" w:rsidRDefault="0080415E" w:rsidP="0088501B">
      <w:r>
        <w:separator/>
      </w:r>
    </w:p>
  </w:footnote>
  <w:footnote w:type="continuationSeparator" w:id="0">
    <w:p w:rsidR="0080415E" w:rsidRDefault="0080415E"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761" w:rsidRPr="00476317" w:rsidRDefault="00936761" w:rsidP="00936761">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36761" w:rsidRPr="00476317" w:rsidRDefault="00936761" w:rsidP="00936761">
    <w:pPr>
      <w:tabs>
        <w:tab w:val="left" w:pos="1260"/>
      </w:tabs>
      <w:rPr>
        <w:rFonts w:cs="V&amp;W Syntax (Adobe)"/>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 xml:space="preserve">: </w:t>
    </w:r>
    <w:r>
      <w:rPr>
        <w:rFonts w:cs="V&amp;W Syntax (Adobe)"/>
      </w:rPr>
      <w:t>31160229</w:t>
    </w:r>
    <w:r w:rsidRPr="00476317">
      <w:rPr>
        <w:rFonts w:cs="V&amp;W Syntax (Adobe)"/>
      </w:rPr>
      <w:t xml:space="preserve"> </w:t>
    </w:r>
  </w:p>
  <w:p w:rsidR="00936761" w:rsidRDefault="00936761" w:rsidP="00936761">
    <w:pPr>
      <w:pStyle w:val="Koptekst"/>
    </w:pPr>
    <w:r>
      <w:rPr>
        <w:rFonts w:cs="V&amp;W Syntax (Adobe)"/>
      </w:rPr>
      <w:pict>
        <v:rect id="_x0000_i1026" style="width:0;height:.75pt" o:hralign="center" o:hrstd="t" o:hrnoshade="t" o:hr="t" fillcolor="black" stroked="f">
          <v:imagedata r:id="rId1" o:title=""/>
        </v:rect>
      </w:pict>
    </w:r>
    <w:bookmarkStart w:id="9" w:name="_GoBack"/>
    <w:bookmarkEnd w:id="9"/>
  </w:p>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abstractNumId w:val="9"/>
  </w:num>
  <w:num w:numId="2">
    <w:abstractNumId w:val="11"/>
  </w:num>
  <w:num w:numId="3">
    <w:abstractNumId w:val="29"/>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30"/>
  </w:num>
  <w:num w:numId="14">
    <w:abstractNumId w:val="3"/>
  </w:num>
  <w:num w:numId="15">
    <w:abstractNumId w:val="17"/>
  </w:num>
  <w:num w:numId="16">
    <w:abstractNumId w:val="23"/>
  </w:num>
  <w:num w:numId="17">
    <w:abstractNumId w:val="8"/>
  </w:num>
  <w:num w:numId="18">
    <w:abstractNumId w:val="20"/>
  </w:num>
  <w:num w:numId="19">
    <w:abstractNumId w:val="31"/>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15E"/>
    <w:rsid w:val="00043163"/>
    <w:rsid w:val="00056D70"/>
    <w:rsid w:val="000B3F94"/>
    <w:rsid w:val="000E1F3B"/>
    <w:rsid w:val="000E5114"/>
    <w:rsid w:val="00173156"/>
    <w:rsid w:val="001D6F03"/>
    <w:rsid w:val="002A6578"/>
    <w:rsid w:val="002B1092"/>
    <w:rsid w:val="002E0FD2"/>
    <w:rsid w:val="0038549E"/>
    <w:rsid w:val="003C44D0"/>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C4E36"/>
    <w:rsid w:val="006D2E66"/>
    <w:rsid w:val="006F42D7"/>
    <w:rsid w:val="007435A7"/>
    <w:rsid w:val="007F4AEA"/>
    <w:rsid w:val="0080415E"/>
    <w:rsid w:val="0088386A"/>
    <w:rsid w:val="0088501B"/>
    <w:rsid w:val="008D2753"/>
    <w:rsid w:val="008E3581"/>
    <w:rsid w:val="00905289"/>
    <w:rsid w:val="00936761"/>
    <w:rsid w:val="009C5CF5"/>
    <w:rsid w:val="009F3787"/>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D796C991-A77E-4CEC-A920-836FCF6F7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80415E"/>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80415E"/>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80415E"/>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80415E"/>
    <w:pPr>
      <w:numPr>
        <w:ilvl w:val="2"/>
        <w:numId w:val="32"/>
      </w:numPr>
      <w:spacing w:before="240"/>
      <w:outlineLvl w:val="2"/>
    </w:pPr>
    <w:rPr>
      <w:i/>
    </w:rPr>
  </w:style>
  <w:style w:type="paragraph" w:customStyle="1" w:styleId="BijlageGenummerdKop">
    <w:name w:val="BijlageGenummerdKop"/>
    <w:next w:val="Broodtekst"/>
    <w:uiPriority w:val="12"/>
    <w:qFormat/>
    <w:rsid w:val="0080415E"/>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paragraph" w:customStyle="1" w:styleId="RWS-KoptekstFlyer">
    <w:name w:val="RWS-Koptekst Flyer"/>
    <w:basedOn w:val="Standaard"/>
    <w:next w:val="Standaard"/>
    <w:rsid w:val="006C4E36"/>
    <w:pPr>
      <w:autoSpaceDN w:val="0"/>
      <w:spacing w:line="320" w:lineRule="exact"/>
      <w:textAlignment w:val="baseline"/>
    </w:pPr>
    <w:rPr>
      <w:rFonts w:eastAsia="DejaVu Sans" w:cs="Lohit Hindi"/>
      <w:color w:val="007BC7"/>
      <w:lang w:val="nl-NL" w:eastAsia="nl-NL"/>
    </w:rPr>
  </w:style>
  <w:style w:type="paragraph" w:customStyle="1" w:styleId="broodtekst0">
    <w:name w:val="broodtekst"/>
    <w:basedOn w:val="Standaard"/>
    <w:link w:val="broodtekstChar"/>
    <w:rsid w:val="006C4E36"/>
    <w:pPr>
      <w:tabs>
        <w:tab w:val="left" w:pos="227"/>
        <w:tab w:val="left" w:pos="454"/>
        <w:tab w:val="left" w:pos="680"/>
      </w:tabs>
      <w:autoSpaceDE w:val="0"/>
      <w:autoSpaceDN w:val="0"/>
      <w:adjustRightInd w:val="0"/>
    </w:pPr>
    <w:rPr>
      <w:rFonts w:eastAsia="Times New Roman" w:cs="Times New Roman"/>
      <w:lang w:val="nl-NL" w:eastAsia="nl-NL"/>
    </w:rPr>
  </w:style>
  <w:style w:type="character" w:customStyle="1" w:styleId="broodtekstChar">
    <w:name w:val="broodtekst Char"/>
    <w:basedOn w:val="Standaardalinea-lettertype"/>
    <w:link w:val="broodtekst0"/>
    <w:rsid w:val="006C4E36"/>
    <w:rPr>
      <w:rFonts w:ascii="Verdana" w:eastAsia="Times New Roman" w:hAnsi="Verdana"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3</Pages>
  <Words>840</Words>
  <Characters>4622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Zoutenbier, Nico (PPO)</dc:creator>
  <cp:keywords/>
  <dc:description/>
  <cp:lastModifiedBy>Arendse-Koopman, Christine (CIV)</cp:lastModifiedBy>
  <cp:revision>3</cp:revision>
  <dcterms:created xsi:type="dcterms:W3CDTF">2020-08-21T09:16:00Z</dcterms:created>
  <dcterms:modified xsi:type="dcterms:W3CDTF">2020-08-21T09:41:00Z</dcterms:modified>
</cp:coreProperties>
</file>